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0AA" w:rsidRPr="00E61B9B" w:rsidRDefault="006720AA" w:rsidP="006720AA">
      <w:pPr>
        <w:pStyle w:val="OngenummerdeKopBijlage"/>
      </w:pPr>
      <w:bookmarkStart w:id="0" w:name="_Toc473803661"/>
      <w:r>
        <w:t xml:space="preserve">2. </w:t>
      </w:r>
      <w:r w:rsidRPr="00E61B9B">
        <w:t>Kwaliteitsmanagementsysteem</w:t>
      </w:r>
      <w:bookmarkEnd w:id="0"/>
    </w:p>
    <w:p w:rsidR="006720AA" w:rsidRDefault="006720AA" w:rsidP="006720AA">
      <w:pPr>
        <w:pStyle w:val="broodtekst"/>
      </w:pPr>
      <w:r>
        <w:t>Be</w:t>
      </w:r>
      <w:r w:rsidR="00305C04">
        <w:t xml:space="preserve">horende bij zaaknummer: 3112403 </w:t>
      </w:r>
      <w:r w:rsidR="00305C04">
        <w:tab/>
      </w:r>
      <w:r w:rsidR="00305C04">
        <w:tab/>
        <w:t>Perceel 1/2/3: …………</w:t>
      </w:r>
    </w:p>
    <w:p w:rsidR="006720AA" w:rsidRDefault="006720AA" w:rsidP="006720AA">
      <w:pPr>
        <w:pStyle w:val="broodtekst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068"/>
        <w:gridCol w:w="3840"/>
      </w:tblGrid>
      <w:tr w:rsidR="006720AA" w:rsidRPr="00C33416" w:rsidTr="00A60668">
        <w:tc>
          <w:tcPr>
            <w:tcW w:w="4068" w:type="dxa"/>
            <w:shd w:val="clear" w:color="auto" w:fill="CCCCCC"/>
          </w:tcPr>
          <w:p w:rsidR="006720AA" w:rsidRPr="00C33416" w:rsidRDefault="006720AA" w:rsidP="00A6066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/>
                <w:szCs w:val="20"/>
              </w:rPr>
            </w:pPr>
            <w:r w:rsidRPr="00C33416">
              <w:rPr>
                <w:rFonts w:eastAsia="MS Mincho"/>
                <w:szCs w:val="20"/>
              </w:rPr>
              <w:t xml:space="preserve">Naam </w:t>
            </w:r>
            <w:r>
              <w:rPr>
                <w:rFonts w:eastAsia="MS Mincho"/>
                <w:szCs w:val="20"/>
              </w:rPr>
              <w:t>onderneming</w:t>
            </w:r>
            <w:r w:rsidRPr="00C33416">
              <w:rPr>
                <w:rFonts w:eastAsia="MS Mincho"/>
                <w:szCs w:val="20"/>
              </w:rPr>
              <w:t>:</w:t>
            </w:r>
          </w:p>
        </w:tc>
        <w:tc>
          <w:tcPr>
            <w:tcW w:w="3840" w:type="dxa"/>
          </w:tcPr>
          <w:p w:rsidR="006720AA" w:rsidRPr="00C33416" w:rsidRDefault="006720AA" w:rsidP="00A6066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ascii="V&amp;W Syntax (Adobe)" w:eastAsia="MS Mincho" w:hAnsi="V&amp;W Syntax (Adobe)"/>
                <w:szCs w:val="20"/>
              </w:rPr>
            </w:pPr>
          </w:p>
        </w:tc>
      </w:tr>
    </w:tbl>
    <w:p w:rsidR="006720AA" w:rsidRDefault="006720AA" w:rsidP="006720AA">
      <w:pPr>
        <w:pStyle w:val="broodtekst"/>
      </w:pPr>
    </w:p>
    <w:tbl>
      <w:tblPr>
        <w:tblW w:w="0" w:type="auto"/>
        <w:tblBorders>
          <w:top w:val="single" w:sz="12" w:space="0" w:color="008000"/>
          <w:bottom w:val="single" w:sz="12" w:space="0" w:color="008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785"/>
        <w:gridCol w:w="3427"/>
      </w:tblGrid>
      <w:tr w:rsidR="006720AA" w:rsidRPr="004B6566" w:rsidTr="00A60668">
        <w:trPr>
          <w:tblHeader/>
        </w:trPr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720AA" w:rsidRDefault="006720AA" w:rsidP="00A60668">
            <w:pPr>
              <w:pStyle w:val="broodtekst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1. Onderneming</w:t>
            </w:r>
            <w:r w:rsidRPr="004B6566">
              <w:rPr>
                <w:rFonts w:cs="Arial"/>
                <w:b/>
                <w:szCs w:val="22"/>
              </w:rPr>
              <w:t xml:space="preserve"> is in be</w:t>
            </w:r>
            <w:r>
              <w:rPr>
                <w:rFonts w:cs="Arial"/>
                <w:b/>
                <w:szCs w:val="22"/>
              </w:rPr>
              <w:t>zit van een geldig NEN-EN-ISO 9001</w:t>
            </w:r>
            <w:r w:rsidRPr="004B6566">
              <w:rPr>
                <w:rFonts w:cs="Arial"/>
                <w:b/>
                <w:szCs w:val="22"/>
              </w:rPr>
              <w:t xml:space="preserve"> certificaat</w:t>
            </w:r>
            <w:r>
              <w:rPr>
                <w:rFonts w:cs="Arial"/>
                <w:b/>
                <w:szCs w:val="22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0AA" w:rsidRPr="001A5170" w:rsidRDefault="006720AA" w:rsidP="00A60668">
            <w:pPr>
              <w:pStyle w:val="broodtekst"/>
              <w:rPr>
                <w:rFonts w:cs="Arial"/>
                <w:szCs w:val="18"/>
              </w:rPr>
            </w:pPr>
            <w:r w:rsidRPr="004B6566">
              <w:rPr>
                <w:rFonts w:cs="Arial"/>
                <w:b/>
                <w:sz w:val="32"/>
                <w:szCs w:val="32"/>
              </w:rPr>
              <w:t>□</w:t>
            </w:r>
            <w:r w:rsidRPr="001A5170">
              <w:rPr>
                <w:rFonts w:cs="Arial"/>
                <w:szCs w:val="18"/>
              </w:rPr>
              <w:t xml:space="preserve"> Ja</w:t>
            </w:r>
          </w:p>
          <w:p w:rsidR="006720AA" w:rsidRPr="004B6566" w:rsidRDefault="006720AA" w:rsidP="00A60668">
            <w:pPr>
              <w:pStyle w:val="broodtekst"/>
              <w:rPr>
                <w:rFonts w:cs="Arial"/>
                <w:b/>
                <w:sz w:val="32"/>
                <w:szCs w:val="32"/>
              </w:rPr>
            </w:pPr>
          </w:p>
        </w:tc>
      </w:tr>
      <w:tr w:rsidR="006720AA" w:rsidRPr="004B6566" w:rsidTr="00A60668">
        <w:trPr>
          <w:tblHeader/>
        </w:trPr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720AA" w:rsidRDefault="006720AA" w:rsidP="00A60668">
            <w:pPr>
              <w:pStyle w:val="broodtekst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2. Onderneming</w:t>
            </w:r>
            <w:r w:rsidRPr="004B6566">
              <w:rPr>
                <w:rFonts w:cs="Arial"/>
                <w:b/>
                <w:szCs w:val="22"/>
              </w:rPr>
              <w:t xml:space="preserve"> is in be</w:t>
            </w:r>
            <w:r>
              <w:rPr>
                <w:rFonts w:cs="Arial"/>
                <w:b/>
                <w:szCs w:val="22"/>
              </w:rPr>
              <w:t>zit van een geldig gelijkwaardig</w:t>
            </w:r>
            <w:r w:rsidRPr="004B6566">
              <w:rPr>
                <w:rFonts w:cs="Arial"/>
                <w:b/>
                <w:szCs w:val="22"/>
              </w:rPr>
              <w:t xml:space="preserve"> certificaat</w:t>
            </w:r>
            <w:r>
              <w:rPr>
                <w:rFonts w:cs="Arial"/>
                <w:b/>
                <w:szCs w:val="22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0AA" w:rsidRPr="004B6566" w:rsidRDefault="006720AA" w:rsidP="00A60668">
            <w:pPr>
              <w:pStyle w:val="broodtekst"/>
              <w:rPr>
                <w:rFonts w:cs="Arial"/>
                <w:b/>
                <w:sz w:val="32"/>
                <w:szCs w:val="32"/>
              </w:rPr>
            </w:pPr>
            <w:r w:rsidRPr="004B6566">
              <w:rPr>
                <w:rFonts w:cs="Arial"/>
                <w:b/>
                <w:sz w:val="32"/>
                <w:szCs w:val="32"/>
              </w:rPr>
              <w:t>□</w:t>
            </w:r>
            <w:r w:rsidRPr="001A5170">
              <w:rPr>
                <w:rFonts w:cs="Arial"/>
                <w:szCs w:val="18"/>
              </w:rPr>
              <w:t xml:space="preserve"> Ja</w:t>
            </w:r>
            <w:r>
              <w:rPr>
                <w:rFonts w:cs="Arial"/>
                <w:szCs w:val="18"/>
              </w:rPr>
              <w:t>, ondernemer</w:t>
            </w:r>
            <w:r w:rsidRPr="001A5170">
              <w:rPr>
                <w:rFonts w:cs="Arial"/>
                <w:szCs w:val="18"/>
              </w:rPr>
              <w:t xml:space="preserve"> vult </w:t>
            </w:r>
            <w:r>
              <w:rPr>
                <w:rFonts w:cs="Arial"/>
                <w:szCs w:val="18"/>
              </w:rPr>
              <w:t>het o</w:t>
            </w:r>
            <w:r w:rsidRPr="001A5170">
              <w:rPr>
                <w:rFonts w:cs="Arial"/>
                <w:szCs w:val="18"/>
              </w:rPr>
              <w:t xml:space="preserve">nderstaande </w:t>
            </w:r>
            <w:proofErr w:type="spellStart"/>
            <w:r w:rsidRPr="001A5170">
              <w:rPr>
                <w:rFonts w:cs="Arial"/>
                <w:szCs w:val="18"/>
              </w:rPr>
              <w:t>tekstvak</w:t>
            </w:r>
            <w:proofErr w:type="spellEnd"/>
            <w:r>
              <w:rPr>
                <w:rFonts w:cs="Arial"/>
                <w:szCs w:val="18"/>
              </w:rPr>
              <w:t xml:space="preserve"> I </w:t>
            </w:r>
            <w:r w:rsidRPr="001A5170">
              <w:rPr>
                <w:rFonts w:cs="Arial"/>
                <w:szCs w:val="18"/>
              </w:rPr>
              <w:t>in.</w:t>
            </w:r>
          </w:p>
        </w:tc>
      </w:tr>
      <w:tr w:rsidR="006720AA" w:rsidRPr="004B6566" w:rsidTr="00A60668">
        <w:trPr>
          <w:tblHeader/>
        </w:trPr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720AA" w:rsidRPr="004B6566" w:rsidRDefault="006720AA" w:rsidP="00A60668">
            <w:pPr>
              <w:pStyle w:val="broodteks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Cs w:val="22"/>
              </w:rPr>
              <w:t>3. Onderneming</w:t>
            </w:r>
            <w:r w:rsidRPr="004B6566">
              <w:rPr>
                <w:rFonts w:cs="Arial"/>
                <w:b/>
                <w:szCs w:val="22"/>
              </w:rPr>
              <w:t xml:space="preserve"> is </w:t>
            </w:r>
            <w:r>
              <w:rPr>
                <w:rFonts w:cs="Arial"/>
                <w:b/>
                <w:szCs w:val="22"/>
              </w:rPr>
              <w:t xml:space="preserve">niet </w:t>
            </w:r>
            <w:r w:rsidRPr="004B6566">
              <w:rPr>
                <w:rFonts w:cs="Arial"/>
                <w:b/>
                <w:szCs w:val="22"/>
              </w:rPr>
              <w:t xml:space="preserve">in </w:t>
            </w:r>
            <w:r>
              <w:rPr>
                <w:rFonts w:cs="Arial"/>
                <w:b/>
                <w:szCs w:val="22"/>
              </w:rPr>
              <w:t xml:space="preserve">het </w:t>
            </w:r>
            <w:r w:rsidRPr="004B6566">
              <w:rPr>
                <w:rFonts w:cs="Arial"/>
                <w:b/>
                <w:szCs w:val="22"/>
              </w:rPr>
              <w:t>be</w:t>
            </w:r>
            <w:r>
              <w:rPr>
                <w:rFonts w:cs="Arial"/>
                <w:b/>
                <w:szCs w:val="22"/>
              </w:rPr>
              <w:t xml:space="preserve">zit van een </w:t>
            </w:r>
            <w:r w:rsidRPr="004B6566">
              <w:rPr>
                <w:rFonts w:cs="Arial"/>
                <w:b/>
                <w:szCs w:val="22"/>
              </w:rPr>
              <w:t>certificaat</w:t>
            </w:r>
            <w:r>
              <w:rPr>
                <w:rFonts w:cs="Arial"/>
                <w:b/>
                <w:szCs w:val="22"/>
              </w:rPr>
              <w:t>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0AA" w:rsidRPr="001A5170" w:rsidRDefault="006720AA" w:rsidP="00A60668">
            <w:pPr>
              <w:pStyle w:val="broodtekst"/>
              <w:rPr>
                <w:rFonts w:cs="Arial"/>
                <w:szCs w:val="18"/>
              </w:rPr>
            </w:pPr>
            <w:r w:rsidRPr="004B6566">
              <w:rPr>
                <w:rFonts w:cs="Arial"/>
                <w:b/>
                <w:sz w:val="32"/>
                <w:szCs w:val="32"/>
              </w:rPr>
              <w:t>□</w:t>
            </w:r>
            <w:r w:rsidRPr="001A5170">
              <w:rPr>
                <w:rFonts w:cs="Arial"/>
                <w:szCs w:val="18"/>
              </w:rPr>
              <w:t xml:space="preserve"> Ja</w:t>
            </w:r>
            <w:r>
              <w:rPr>
                <w:rFonts w:cs="Arial"/>
                <w:szCs w:val="18"/>
              </w:rPr>
              <w:t>, ondernemer</w:t>
            </w:r>
            <w:r w:rsidRPr="001A5170">
              <w:rPr>
                <w:rFonts w:cs="Arial"/>
                <w:szCs w:val="18"/>
              </w:rPr>
              <w:t xml:space="preserve"> vult </w:t>
            </w:r>
            <w:r>
              <w:rPr>
                <w:rFonts w:cs="Arial"/>
                <w:szCs w:val="18"/>
              </w:rPr>
              <w:t xml:space="preserve">het onderste </w:t>
            </w:r>
            <w:proofErr w:type="spellStart"/>
            <w:r w:rsidRPr="001A5170">
              <w:rPr>
                <w:rFonts w:cs="Arial"/>
                <w:szCs w:val="18"/>
              </w:rPr>
              <w:t>tekstvak</w:t>
            </w:r>
            <w:proofErr w:type="spellEnd"/>
            <w:r>
              <w:rPr>
                <w:rFonts w:cs="Arial"/>
                <w:szCs w:val="18"/>
              </w:rPr>
              <w:t xml:space="preserve"> II in.</w:t>
            </w:r>
          </w:p>
        </w:tc>
      </w:tr>
      <w:tr w:rsidR="006720AA" w:rsidRPr="004B6566" w:rsidTr="00A60668">
        <w:trPr>
          <w:trHeight w:val="3344"/>
          <w:tblHeader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0AA" w:rsidRDefault="006720AA" w:rsidP="00A60668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 xml:space="preserve">I. </w:t>
            </w:r>
            <w:r w:rsidRPr="00CC298C">
              <w:rPr>
                <w:szCs w:val="18"/>
              </w:rPr>
              <w:t>Uitwerking van ondernem</w:t>
            </w:r>
            <w:r>
              <w:rPr>
                <w:szCs w:val="18"/>
              </w:rPr>
              <w:t>er</w:t>
            </w:r>
            <w:r w:rsidRPr="00CC298C">
              <w:rPr>
                <w:szCs w:val="18"/>
              </w:rPr>
              <w:t xml:space="preserve"> om aan te tonen dat sprake is va</w:t>
            </w:r>
            <w:r>
              <w:rPr>
                <w:szCs w:val="18"/>
              </w:rPr>
              <w:t xml:space="preserve">n een gelijkwaardig certificaat </w:t>
            </w:r>
            <w:r w:rsidRPr="00646EC9">
              <w:rPr>
                <w:szCs w:val="18"/>
              </w:rPr>
              <w:t>(</w:t>
            </w:r>
            <w:r>
              <w:rPr>
                <w:szCs w:val="18"/>
              </w:rPr>
              <w:t>beknopt , echter wel volledig dekkend</w:t>
            </w:r>
            <w:r w:rsidRPr="00646EC9">
              <w:rPr>
                <w:szCs w:val="18"/>
              </w:rPr>
              <w:t>)</w:t>
            </w:r>
            <w:r>
              <w:rPr>
                <w:szCs w:val="18"/>
              </w:rPr>
              <w:t>:</w:t>
            </w:r>
            <w:bookmarkStart w:id="1" w:name="_GoBack"/>
            <w:bookmarkEnd w:id="1"/>
          </w:p>
        </w:tc>
      </w:tr>
      <w:tr w:rsidR="006720AA" w:rsidRPr="004B6566" w:rsidTr="00A60668">
        <w:trPr>
          <w:trHeight w:val="3344"/>
          <w:tblHeader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0AA" w:rsidRDefault="006720AA" w:rsidP="00A60668">
            <w:pPr>
              <w:pStyle w:val="broodtekst"/>
              <w:rPr>
                <w:szCs w:val="18"/>
              </w:rPr>
            </w:pPr>
            <w:r w:rsidRPr="00F1348B">
              <w:rPr>
                <w:szCs w:val="18"/>
              </w:rPr>
              <w:t>II. Uitwerking (max. 3 A4) waarmee ondernemer aantoont dat zijn kwaliteitsmanagementsysteem voldoet aan de gestelde norm incl. bewijs van een auditrapport (mag als bijlage) (beknopt, echter wel volledig dekkend):</w:t>
            </w:r>
          </w:p>
        </w:tc>
      </w:tr>
    </w:tbl>
    <w:p w:rsidR="00241548" w:rsidRPr="00241548" w:rsidRDefault="00241548" w:rsidP="00241548"/>
    <w:sectPr w:rsidR="00241548" w:rsidRPr="00241548" w:rsidSect="0073653F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0AA" w:rsidRDefault="006720AA" w:rsidP="0088501B">
      <w:r>
        <w:separator/>
      </w:r>
    </w:p>
  </w:endnote>
  <w:endnote w:type="continuationSeparator" w:id="0">
    <w:p w:rsidR="006720AA" w:rsidRDefault="006720AA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jaVu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0AA" w:rsidRDefault="006720AA" w:rsidP="0088501B">
      <w:r>
        <w:separator/>
      </w:r>
    </w:p>
  </w:footnote>
  <w:footnote w:type="continuationSeparator" w:id="0">
    <w:p w:rsidR="006720AA" w:rsidRDefault="006720AA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2D54C6C"/>
    <w:multiLevelType w:val="multilevel"/>
    <w:tmpl w:val="06962652"/>
    <w:numStyleLink w:val="Lijststijl"/>
  </w:abstractNum>
  <w:abstractNum w:abstractNumId="4">
    <w:nsid w:val="04AF55C7"/>
    <w:multiLevelType w:val="multilevel"/>
    <w:tmpl w:val="06962652"/>
    <w:numStyleLink w:val="Lijststijl"/>
  </w:abstractNum>
  <w:abstractNum w:abstractNumId="5">
    <w:nsid w:val="063964C2"/>
    <w:multiLevelType w:val="multilevel"/>
    <w:tmpl w:val="06962652"/>
    <w:numStyleLink w:val="Lijststijl"/>
  </w:abstractNum>
  <w:abstractNum w:abstractNumId="6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09483BD7"/>
    <w:multiLevelType w:val="multilevel"/>
    <w:tmpl w:val="06962652"/>
    <w:numStyleLink w:val="Lijststijl"/>
  </w:abstractNum>
  <w:abstractNum w:abstractNumId="8">
    <w:nsid w:val="0A9D5DE4"/>
    <w:multiLevelType w:val="multilevel"/>
    <w:tmpl w:val="06962652"/>
    <w:numStyleLink w:val="Lijststijl"/>
  </w:abstractNum>
  <w:abstractNum w:abstractNumId="9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>
    <w:nsid w:val="1471620B"/>
    <w:multiLevelType w:val="hybridMultilevel"/>
    <w:tmpl w:val="37B6D19C"/>
    <w:lvl w:ilvl="0" w:tplc="0CB266C6">
      <w:start w:val="1"/>
      <w:numFmt w:val="none"/>
      <w:pStyle w:val="OngenummerdeKopBijlage"/>
      <w:lvlText w:val="Bijlage"/>
      <w:lvlJc w:val="left"/>
      <w:pPr>
        <w:tabs>
          <w:tab w:val="num" w:pos="2552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895513E"/>
    <w:multiLevelType w:val="multilevel"/>
    <w:tmpl w:val="06962652"/>
    <w:numStyleLink w:val="Lijststijl"/>
  </w:abstractNum>
  <w:abstractNum w:abstractNumId="14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6F82458"/>
    <w:multiLevelType w:val="multilevel"/>
    <w:tmpl w:val="6A8E5BD4"/>
    <w:numStyleLink w:val="Stijl2"/>
  </w:abstractNum>
  <w:abstractNum w:abstractNumId="16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>
    <w:nsid w:val="31CB79D8"/>
    <w:multiLevelType w:val="multilevel"/>
    <w:tmpl w:val="06962652"/>
    <w:numStyleLink w:val="Lijststijl"/>
  </w:abstractNum>
  <w:abstractNum w:abstractNumId="19">
    <w:nsid w:val="31E853D2"/>
    <w:multiLevelType w:val="multilevel"/>
    <w:tmpl w:val="06962652"/>
    <w:numStyleLink w:val="Lijststijl"/>
  </w:abstractNum>
  <w:abstractNum w:abstractNumId="2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6A6389A"/>
    <w:multiLevelType w:val="multilevel"/>
    <w:tmpl w:val="6A8E5BD4"/>
    <w:numStyleLink w:val="Stijl2"/>
  </w:abstractNum>
  <w:abstractNum w:abstractNumId="22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DB631B"/>
    <w:multiLevelType w:val="multilevel"/>
    <w:tmpl w:val="06962652"/>
    <w:numStyleLink w:val="Lijststijl"/>
  </w:abstractNum>
  <w:abstractNum w:abstractNumId="24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6">
    <w:nsid w:val="5CAF5D0D"/>
    <w:multiLevelType w:val="multilevel"/>
    <w:tmpl w:val="06962652"/>
    <w:numStyleLink w:val="Lijststijl"/>
  </w:abstractNum>
  <w:abstractNum w:abstractNumId="27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6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7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8"/>
  </w:num>
  <w:num w:numId="20">
    <w:abstractNumId w:val="13"/>
  </w:num>
  <w:num w:numId="21">
    <w:abstractNumId w:val="21"/>
  </w:num>
  <w:num w:numId="22">
    <w:abstractNumId w:val="23"/>
  </w:num>
  <w:num w:numId="23">
    <w:abstractNumId w:val="17"/>
  </w:num>
  <w:num w:numId="24">
    <w:abstractNumId w:val="25"/>
  </w:num>
  <w:num w:numId="25">
    <w:abstractNumId w:val="24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0AA"/>
    <w:rsid w:val="000E1F3B"/>
    <w:rsid w:val="001D6F03"/>
    <w:rsid w:val="00241548"/>
    <w:rsid w:val="002A6578"/>
    <w:rsid w:val="002B1092"/>
    <w:rsid w:val="002E0FD2"/>
    <w:rsid w:val="00305C04"/>
    <w:rsid w:val="0038549E"/>
    <w:rsid w:val="003C4BF2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720AA"/>
    <w:rsid w:val="006D2E66"/>
    <w:rsid w:val="006F42D7"/>
    <w:rsid w:val="0073653F"/>
    <w:rsid w:val="007F4AEA"/>
    <w:rsid w:val="0088501B"/>
    <w:rsid w:val="008E3581"/>
    <w:rsid w:val="00905289"/>
    <w:rsid w:val="009271F1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A55CC"/>
    <w:rsid w:val="00DA3555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6720AA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link w:val="broodtekstChar3"/>
    <w:uiPriority w:val="99"/>
    <w:rsid w:val="006720A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OngenummerdeKopBijlage">
    <w:name w:val="OngenummerdeKopBijlage"/>
    <w:basedOn w:val="broodtekst"/>
    <w:next w:val="broodtekst"/>
    <w:link w:val="OngenummerdeKopBijlageChar"/>
    <w:rsid w:val="006720AA"/>
    <w:pPr>
      <w:pageBreakBefore/>
      <w:numPr>
        <w:numId w:val="30"/>
      </w:numPr>
      <w:spacing w:after="660" w:line="300" w:lineRule="atLeast"/>
    </w:pPr>
    <w:rPr>
      <w:sz w:val="24"/>
    </w:rPr>
  </w:style>
  <w:style w:type="character" w:customStyle="1" w:styleId="broodtekstChar3">
    <w:name w:val="broodtekst Char3"/>
    <w:link w:val="broodtekst"/>
    <w:uiPriority w:val="99"/>
    <w:locked/>
    <w:rsid w:val="006720AA"/>
    <w:rPr>
      <w:rFonts w:ascii="Verdana" w:eastAsia="DejaVu Sans" w:hAnsi="Verdana" w:cs="Times New Roman"/>
      <w:szCs w:val="20"/>
      <w:lang w:eastAsia="nl-NL"/>
    </w:rPr>
  </w:style>
  <w:style w:type="character" w:customStyle="1" w:styleId="OngenummerdeKopBijlageChar">
    <w:name w:val="OngenummerdeKopBijlage Char"/>
    <w:link w:val="OngenummerdeKopBijlage"/>
    <w:locked/>
    <w:rsid w:val="006720AA"/>
    <w:rPr>
      <w:rFonts w:ascii="Verdana" w:eastAsia="DejaVu Sans" w:hAnsi="Verdana" w:cs="Times New Roman"/>
      <w:sz w:val="24"/>
      <w:szCs w:val="20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6720AA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link w:val="broodtekstChar3"/>
    <w:uiPriority w:val="99"/>
    <w:rsid w:val="006720A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OngenummerdeKopBijlage">
    <w:name w:val="OngenummerdeKopBijlage"/>
    <w:basedOn w:val="broodtekst"/>
    <w:next w:val="broodtekst"/>
    <w:link w:val="OngenummerdeKopBijlageChar"/>
    <w:rsid w:val="006720AA"/>
    <w:pPr>
      <w:pageBreakBefore/>
      <w:numPr>
        <w:numId w:val="30"/>
      </w:numPr>
      <w:spacing w:after="660" w:line="300" w:lineRule="atLeast"/>
    </w:pPr>
    <w:rPr>
      <w:sz w:val="24"/>
    </w:rPr>
  </w:style>
  <w:style w:type="character" w:customStyle="1" w:styleId="broodtekstChar3">
    <w:name w:val="broodtekst Char3"/>
    <w:link w:val="broodtekst"/>
    <w:uiPriority w:val="99"/>
    <w:locked/>
    <w:rsid w:val="006720AA"/>
    <w:rPr>
      <w:rFonts w:ascii="Verdana" w:eastAsia="DejaVu Sans" w:hAnsi="Verdana" w:cs="Times New Roman"/>
      <w:szCs w:val="20"/>
      <w:lang w:eastAsia="nl-NL"/>
    </w:rPr>
  </w:style>
  <w:style w:type="character" w:customStyle="1" w:styleId="OngenummerdeKopBijlageChar">
    <w:name w:val="OngenummerdeKopBijlage Char"/>
    <w:link w:val="OngenummerdeKopBijlage"/>
    <w:locked/>
    <w:rsid w:val="006720AA"/>
    <w:rPr>
      <w:rFonts w:ascii="Verdana" w:eastAsia="DejaVu Sans" w:hAnsi="Verdana" w:cs="Times New Roman"/>
      <w:sz w:val="24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30E97-3AAE-4C02-948D-550F45798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Laros, Raymond (CIV)</dc:creator>
  <cp:lastModifiedBy>Ophem, Renée van (CIV)</cp:lastModifiedBy>
  <cp:revision>3</cp:revision>
  <dcterms:created xsi:type="dcterms:W3CDTF">2017-05-16T12:28:00Z</dcterms:created>
  <dcterms:modified xsi:type="dcterms:W3CDTF">2017-05-16T12:29:00Z</dcterms:modified>
</cp:coreProperties>
</file>